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37610F" w:rsidRDefault="0037610F" w:rsidP="003761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bookmarkStart w:id="0" w:name="_GoBack"/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5</w:t>
      </w:r>
      <w:r>
        <w:rPr>
          <w:rFonts w:ascii="Times New Roman" w:eastAsiaTheme="minorEastAsia" w:hAnsi="Times New Roman"/>
          <w:b/>
          <w:sz w:val="27"/>
          <w:szCs w:val="27"/>
        </w:rPr>
        <w:t>0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</w:t>
      </w:r>
      <w:r>
        <w:rPr>
          <w:rFonts w:ascii="Times New Roman" w:eastAsiaTheme="minorEastAsia" w:hAnsi="Times New Roman"/>
          <w:b/>
          <w:sz w:val="27"/>
          <w:szCs w:val="27"/>
        </w:rPr>
        <w:t>1</w:t>
      </w:r>
    </w:p>
    <w:p w:rsidR="0037610F" w:rsidRDefault="0037610F" w:rsidP="003761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bookmarkEnd w:id="0"/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F383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AF3833">
        <w:rPr>
          <w:rFonts w:ascii="Times New Roman" w:hAnsi="Times New Roman"/>
          <w:b/>
          <w:bCs/>
          <w:sz w:val="28"/>
          <w:szCs w:val="28"/>
          <w:lang w:val="uk-UA"/>
        </w:rPr>
        <w:t xml:space="preserve"> які перебувають </w:t>
      </w:r>
    </w:p>
    <w:p w:rsidR="001A4C7A" w:rsidRPr="007D583B" w:rsidRDefault="00AF3833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користуванні </w:t>
      </w:r>
      <w:r w:rsidR="003413A3">
        <w:rPr>
          <w:rFonts w:ascii="Times New Roman" w:hAnsi="Times New Roman"/>
          <w:b/>
          <w:bCs/>
          <w:sz w:val="28"/>
          <w:szCs w:val="28"/>
          <w:lang w:val="uk-UA"/>
        </w:rPr>
        <w:t>СНВ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413A3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3413A3">
        <w:rPr>
          <w:rFonts w:ascii="Times New Roman" w:hAnsi="Times New Roman"/>
          <w:b/>
          <w:bCs/>
          <w:sz w:val="28"/>
          <w:szCs w:val="28"/>
          <w:lang w:val="uk-UA"/>
        </w:rPr>
        <w:t>Васильківське</w:t>
      </w:r>
      <w:r w:rsidR="001A4C7A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F3833">
        <w:rPr>
          <w:rFonts w:ascii="Times New Roman" w:hAnsi="Times New Roman"/>
          <w:bCs/>
          <w:sz w:val="28"/>
          <w:szCs w:val="28"/>
          <w:lang w:val="uk-UA"/>
        </w:rPr>
        <w:t>Відповідно до п.34 ст.26 Закону України «Про місцеве самоврядування в Україні» р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AF3833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="00AF383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 встановлення меж земельної ділянки в натурі (на місцевості)</w:t>
      </w:r>
      <w:r w:rsidR="00AF3833">
        <w:rPr>
          <w:rFonts w:ascii="Times New Roman" w:hAnsi="Times New Roman"/>
          <w:sz w:val="28"/>
          <w:szCs w:val="28"/>
          <w:lang w:val="uk-UA"/>
        </w:rPr>
        <w:t xml:space="preserve"> які перебувають користуванні </w:t>
      </w:r>
      <w:r w:rsidR="003413A3" w:rsidRPr="003413A3">
        <w:rPr>
          <w:rFonts w:ascii="Times New Roman" w:hAnsi="Times New Roman"/>
          <w:sz w:val="28"/>
          <w:szCs w:val="28"/>
          <w:lang w:val="uk-UA"/>
        </w:rPr>
        <w:t xml:space="preserve">СНВ </w:t>
      </w:r>
      <w:r w:rsidR="003413A3">
        <w:rPr>
          <w:rFonts w:ascii="Times New Roman" w:hAnsi="Times New Roman"/>
          <w:sz w:val="28"/>
          <w:szCs w:val="28"/>
          <w:lang w:val="uk-UA"/>
        </w:rPr>
        <w:t xml:space="preserve">ТОВ </w:t>
      </w:r>
      <w:r w:rsidR="003413A3" w:rsidRPr="003413A3">
        <w:rPr>
          <w:rFonts w:ascii="Times New Roman" w:hAnsi="Times New Roman"/>
          <w:sz w:val="28"/>
          <w:szCs w:val="28"/>
          <w:lang w:val="uk-UA"/>
        </w:rPr>
        <w:t>«Васильківське»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</w:t>
      </w:r>
      <w:r w:rsidR="006330C4" w:rsidRPr="006330C4">
        <w:rPr>
          <w:rFonts w:ascii="Times New Roman" w:hAnsi="Times New Roman"/>
          <w:sz w:val="28"/>
          <w:szCs w:val="28"/>
          <w:lang w:val="uk-UA"/>
        </w:rPr>
        <w:t xml:space="preserve">ст.ст.12, 93, 122, 123, 124, 125, 134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95384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F383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3849" w:rsidRPr="00953849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F383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</w:t>
      </w:r>
      <w:r w:rsidR="003413A3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3413A3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 xml:space="preserve">к </w:t>
      </w:r>
      <w:r w:rsidR="003413A3" w:rsidRPr="003413A3">
        <w:rPr>
          <w:rFonts w:ascii="Times New Roman" w:hAnsi="Times New Roman"/>
          <w:sz w:val="28"/>
          <w:szCs w:val="28"/>
          <w:lang w:val="uk-UA"/>
        </w:rPr>
        <w:t>не витребуваних земельних часток (паїв)</w:t>
      </w:r>
      <w:r w:rsidR="003413A3">
        <w:rPr>
          <w:rFonts w:ascii="Times New Roman" w:hAnsi="Times New Roman"/>
          <w:sz w:val="28"/>
          <w:szCs w:val="28"/>
          <w:lang w:val="uk-UA"/>
        </w:rPr>
        <w:t>,</w:t>
      </w:r>
      <w:r w:rsidR="003413A3" w:rsidRPr="003413A3">
        <w:rPr>
          <w:rFonts w:ascii="Times New Roman" w:hAnsi="Times New Roman"/>
          <w:sz w:val="28"/>
          <w:szCs w:val="28"/>
          <w:lang w:val="uk-UA"/>
        </w:rPr>
        <w:t xml:space="preserve"> площею 36,6314га</w:t>
      </w:r>
      <w:r w:rsidR="003413A3">
        <w:rPr>
          <w:rFonts w:ascii="Times New Roman" w:hAnsi="Times New Roman"/>
          <w:sz w:val="28"/>
          <w:szCs w:val="28"/>
          <w:lang w:val="uk-UA"/>
        </w:rPr>
        <w:t>,</w:t>
      </w:r>
      <w:r w:rsidR="003413A3" w:rsidRPr="003413A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 натурі (на місцевості)</w:t>
      </w:r>
      <w:r w:rsidR="003413A3">
        <w:rPr>
          <w:rFonts w:ascii="Times New Roman" w:hAnsi="Times New Roman"/>
          <w:sz w:val="28"/>
          <w:szCs w:val="28"/>
          <w:lang w:val="uk-UA"/>
        </w:rPr>
        <w:t xml:space="preserve"> із земель колишнього КСП </w:t>
      </w:r>
      <w:proofErr w:type="spellStart"/>
      <w:r w:rsidR="003413A3">
        <w:rPr>
          <w:rFonts w:ascii="Times New Roman" w:hAnsi="Times New Roman"/>
          <w:sz w:val="28"/>
          <w:szCs w:val="28"/>
          <w:lang w:val="uk-UA"/>
        </w:rPr>
        <w:t>ім.Лесі</w:t>
      </w:r>
      <w:proofErr w:type="spellEnd"/>
      <w:r w:rsidR="003413A3">
        <w:rPr>
          <w:rFonts w:ascii="Times New Roman" w:hAnsi="Times New Roman"/>
          <w:sz w:val="28"/>
          <w:szCs w:val="28"/>
          <w:lang w:val="uk-UA"/>
        </w:rPr>
        <w:t xml:space="preserve"> Українки </w:t>
      </w:r>
      <w:proofErr w:type="spellStart"/>
      <w:r w:rsidR="003413A3">
        <w:rPr>
          <w:rFonts w:ascii="Times New Roman" w:hAnsi="Times New Roman"/>
          <w:sz w:val="28"/>
          <w:szCs w:val="28"/>
          <w:lang w:val="uk-UA"/>
        </w:rPr>
        <w:t>с.Спичинці</w:t>
      </w:r>
      <w:proofErr w:type="spellEnd"/>
      <w:r w:rsidR="003413A3">
        <w:rPr>
          <w:rFonts w:ascii="Times New Roman" w:hAnsi="Times New Roman"/>
          <w:sz w:val="28"/>
          <w:szCs w:val="28"/>
          <w:lang w:val="uk-UA"/>
        </w:rPr>
        <w:t>.</w:t>
      </w:r>
    </w:p>
    <w:p w:rsidR="001A4C7A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413A3" w:rsidRPr="003413A3">
        <w:rPr>
          <w:rFonts w:ascii="Times New Roman" w:hAnsi="Times New Roman"/>
          <w:bCs/>
          <w:sz w:val="28"/>
          <w:szCs w:val="28"/>
          <w:lang w:val="uk-UA"/>
        </w:rPr>
        <w:t xml:space="preserve">СНВ </w:t>
      </w:r>
      <w:r w:rsidR="003413A3">
        <w:rPr>
          <w:rFonts w:ascii="Times New Roman" w:hAnsi="Times New Roman"/>
          <w:bCs/>
          <w:sz w:val="28"/>
          <w:szCs w:val="28"/>
          <w:lang w:val="uk-UA"/>
        </w:rPr>
        <w:t xml:space="preserve">ТОВ </w:t>
      </w:r>
      <w:r w:rsidR="003413A3" w:rsidRPr="003413A3">
        <w:rPr>
          <w:rFonts w:ascii="Times New Roman" w:hAnsi="Times New Roman"/>
          <w:bCs/>
          <w:sz w:val="28"/>
          <w:szCs w:val="28"/>
          <w:lang w:val="uk-UA"/>
        </w:rPr>
        <w:t>«Васильківське»</w:t>
      </w:r>
      <w:r w:rsidR="003413A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376828" w:rsidRDefault="00376828" w:rsidP="00B52E0B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87494E" w:rsidRDefault="001A4C7A" w:rsidP="00B52E0B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p w:rsidR="00B52E0B" w:rsidRDefault="00B52E0B" w:rsidP="00402717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23241" w:rsidRPr="008A3AE8" w:rsidRDefault="00C23241" w:rsidP="00C23241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953849">
      <w:pgSz w:w="12240" w:h="20160" w:code="5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923EA"/>
    <w:rsid w:val="001A4C7A"/>
    <w:rsid w:val="001F46B0"/>
    <w:rsid w:val="00256734"/>
    <w:rsid w:val="00297B13"/>
    <w:rsid w:val="00317446"/>
    <w:rsid w:val="003413A3"/>
    <w:rsid w:val="0037610F"/>
    <w:rsid w:val="00376828"/>
    <w:rsid w:val="00385534"/>
    <w:rsid w:val="003914DE"/>
    <w:rsid w:val="00402717"/>
    <w:rsid w:val="004D3624"/>
    <w:rsid w:val="005A0493"/>
    <w:rsid w:val="00606D34"/>
    <w:rsid w:val="006330C4"/>
    <w:rsid w:val="006F5B6A"/>
    <w:rsid w:val="00773856"/>
    <w:rsid w:val="0081342E"/>
    <w:rsid w:val="00870D21"/>
    <w:rsid w:val="0087494E"/>
    <w:rsid w:val="008A3AE8"/>
    <w:rsid w:val="008D6670"/>
    <w:rsid w:val="00953849"/>
    <w:rsid w:val="00956534"/>
    <w:rsid w:val="00AF3833"/>
    <w:rsid w:val="00B31307"/>
    <w:rsid w:val="00B52E0B"/>
    <w:rsid w:val="00BF4B1F"/>
    <w:rsid w:val="00C227D5"/>
    <w:rsid w:val="00C23241"/>
    <w:rsid w:val="00C36CA8"/>
    <w:rsid w:val="00D87CE5"/>
    <w:rsid w:val="00DB10A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635FC-85DD-4289-9E0C-A6609E7B3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5</cp:revision>
  <cp:lastPrinted>2021-03-16T12:24:00Z</cp:lastPrinted>
  <dcterms:created xsi:type="dcterms:W3CDTF">2021-03-12T07:41:00Z</dcterms:created>
  <dcterms:modified xsi:type="dcterms:W3CDTF">2021-04-10T15:31:00Z</dcterms:modified>
</cp:coreProperties>
</file>